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F1F1E" w14:textId="1DF21746" w:rsidR="007903D9" w:rsidRPr="00431227" w:rsidRDefault="009B2945">
      <w:pPr>
        <w:jc w:val="center"/>
        <w:rPr>
          <w:sz w:val="28"/>
          <w:szCs w:val="28"/>
          <w:lang w:val="nb-NO"/>
        </w:rPr>
      </w:pPr>
      <w:r>
        <w:rPr>
          <w:b/>
          <w:sz w:val="36"/>
          <w:szCs w:val="28"/>
          <w:lang w:val="nb-NO"/>
        </w:rPr>
        <w:t xml:space="preserve">Avropsskjema </w:t>
      </w:r>
      <w:r w:rsidR="00E325A4">
        <w:rPr>
          <w:b/>
          <w:sz w:val="36"/>
          <w:szCs w:val="28"/>
          <w:lang w:val="nb-NO"/>
        </w:rPr>
        <w:t xml:space="preserve">for </w:t>
      </w:r>
      <w:r>
        <w:rPr>
          <w:b/>
          <w:sz w:val="36"/>
          <w:szCs w:val="28"/>
          <w:lang w:val="nb-NO"/>
        </w:rPr>
        <w:t>d</w:t>
      </w:r>
      <w:r w:rsidR="00E815FB">
        <w:rPr>
          <w:b/>
          <w:sz w:val="36"/>
          <w:szCs w:val="28"/>
          <w:lang w:val="nb-NO"/>
        </w:rPr>
        <w:t>irekteavrop</w:t>
      </w:r>
      <w:r w:rsidR="00973458">
        <w:rPr>
          <w:b/>
          <w:sz w:val="36"/>
          <w:szCs w:val="28"/>
          <w:lang w:val="nb-NO"/>
        </w:rPr>
        <w:t xml:space="preserve"> </w:t>
      </w:r>
      <w:r w:rsidR="00082C3C">
        <w:rPr>
          <w:b/>
          <w:sz w:val="36"/>
          <w:szCs w:val="28"/>
          <w:lang w:val="nb-NO"/>
        </w:rPr>
        <w:t>trafikkregistrerings</w:t>
      </w:r>
      <w:r w:rsidR="001A17C9">
        <w:rPr>
          <w:b/>
          <w:sz w:val="36"/>
          <w:szCs w:val="28"/>
          <w:lang w:val="nb-NO"/>
        </w:rPr>
        <w:t>utstyr</w:t>
      </w:r>
    </w:p>
    <w:p w14:paraId="605E0993" w14:textId="77777777" w:rsidR="009B2945" w:rsidRPr="00A97526" w:rsidRDefault="009B2945" w:rsidP="009B2945">
      <w:pPr>
        <w:spacing w:after="0" w:line="240" w:lineRule="auto"/>
        <w:rPr>
          <w:rFonts w:ascii="Lucida Sans Unicode" w:hAnsi="Lucida Sans Unicode" w:cs="Lucida Sans Unicode"/>
          <w:bCs/>
          <w:sz w:val="20"/>
          <w:szCs w:val="20"/>
          <w:lang w:val="nb-NO"/>
        </w:rPr>
      </w:pPr>
    </w:p>
    <w:tbl>
      <w:tblPr>
        <w:tblStyle w:val="Tabellrutenett"/>
        <w:tblW w:w="8359" w:type="dxa"/>
        <w:tblLayout w:type="fixed"/>
        <w:tblLook w:val="04A0" w:firstRow="1" w:lastRow="0" w:firstColumn="1" w:lastColumn="0" w:noHBand="0" w:noVBand="1"/>
      </w:tblPr>
      <w:tblGrid>
        <w:gridCol w:w="1980"/>
        <w:gridCol w:w="6379"/>
      </w:tblGrid>
      <w:tr w:rsidR="00A41271" w:rsidRPr="001B4614" w14:paraId="3DC14E67" w14:textId="77777777" w:rsidTr="00960F63">
        <w:trPr>
          <w:trHeight w:val="850"/>
        </w:trPr>
        <w:tc>
          <w:tcPr>
            <w:tcW w:w="1980" w:type="dxa"/>
            <w:shd w:val="clear" w:color="auto" w:fill="FABF8F" w:themeFill="accent6" w:themeFillTint="99"/>
          </w:tcPr>
          <w:p w14:paraId="0093F99A" w14:textId="6832D14E" w:rsidR="00A41271" w:rsidRPr="003E5FDF" w:rsidRDefault="00771FBA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082C3C"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  <w:t>26/144644</w:t>
            </w:r>
          </w:p>
        </w:tc>
        <w:tc>
          <w:tcPr>
            <w:tcW w:w="6379" w:type="dxa"/>
            <w:shd w:val="clear" w:color="auto" w:fill="FABF8F" w:themeFill="accent6" w:themeFillTint="99"/>
          </w:tcPr>
          <w:p w14:paraId="47DB2904" w14:textId="2941CD67" w:rsidR="00A41271" w:rsidRPr="00F82C4A" w:rsidRDefault="004A4991" w:rsidP="00A92652">
            <w:pPr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</w:pPr>
            <w:r w:rsidRPr="00F82C4A"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  <w:t>Rammeavtale for kjøp av</w:t>
            </w:r>
            <w:r w:rsidR="00F82C4A" w:rsidRPr="00F82C4A"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  <w:t xml:space="preserve"> </w:t>
            </w:r>
            <w:r w:rsidR="00771FBA"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  <w:t>trafikkregistreringsutstyr for</w:t>
            </w:r>
            <w:r w:rsidR="00D13854"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  <w:t xml:space="preserve"> </w:t>
            </w:r>
            <w:r w:rsidR="00853602">
              <w:rPr>
                <w:rFonts w:ascii="Lucida Sans Unicode" w:hAnsi="Lucida Sans Unicode" w:cs="Lucida Sans Unicode"/>
                <w:b/>
                <w:bCs/>
                <w:sz w:val="20"/>
                <w:szCs w:val="20"/>
                <w:lang w:val="nb-NO"/>
              </w:rPr>
              <w:t>motorkjøretøy på faste stasjoner</w:t>
            </w:r>
          </w:p>
        </w:tc>
      </w:tr>
      <w:tr w:rsidR="00BB0E09" w:rsidRPr="0094253A" w14:paraId="291620A6" w14:textId="77777777" w:rsidTr="006E2E71">
        <w:trPr>
          <w:trHeight w:val="724"/>
        </w:trPr>
        <w:tc>
          <w:tcPr>
            <w:tcW w:w="1980" w:type="dxa"/>
            <w:shd w:val="clear" w:color="auto" w:fill="F2F2F2" w:themeFill="background1" w:themeFillShade="F2"/>
          </w:tcPr>
          <w:p w14:paraId="40390294" w14:textId="36D7392F" w:rsidR="00BB0E09" w:rsidRDefault="00944287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Tittel på avropet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6624B3E4" w14:textId="77777777" w:rsidR="00BB0E09" w:rsidRPr="003E5FDF" w:rsidRDefault="00BB0E09" w:rsidP="00A92652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976845" w:rsidRPr="0094253A" w14:paraId="35434CFC" w14:textId="77777777" w:rsidTr="006E2E71">
        <w:trPr>
          <w:trHeight w:val="724"/>
        </w:trPr>
        <w:tc>
          <w:tcPr>
            <w:tcW w:w="1980" w:type="dxa"/>
            <w:shd w:val="clear" w:color="auto" w:fill="F2F2F2" w:themeFill="background1" w:themeFillShade="F2"/>
          </w:tcPr>
          <w:p w14:paraId="3E11D388" w14:textId="3AF633A9" w:rsidR="00976845" w:rsidRPr="00236EE1" w:rsidRDefault="00F82C4A" w:rsidP="00A92652">
            <w:pPr>
              <w:rPr>
                <w:rFonts w:ascii="Lucida Sans Unicode" w:hAnsi="Lucida Sans Unicode" w:cs="Lucida Sans Unicode"/>
                <w:b/>
                <w:sz w:val="18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Bestiller</w:t>
            </w:r>
            <w:r w:rsidR="00976845">
              <w:rPr>
                <w:rFonts w:ascii="Lucida Sans Unicode" w:hAnsi="Lucida Sans Unicode" w:cs="Lucida Sans Unicode"/>
                <w:b/>
                <w:sz w:val="20"/>
                <w:szCs w:val="20"/>
              </w:rPr>
              <w:t xml:space="preserve"> oppdragsgiver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4CECD8BB" w14:textId="2D921845" w:rsidR="00976845" w:rsidRPr="003E5FDF" w:rsidRDefault="00976845" w:rsidP="00A92652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976845" w:rsidRPr="0094253A" w14:paraId="42558558" w14:textId="77777777" w:rsidTr="006E2E71">
        <w:tc>
          <w:tcPr>
            <w:tcW w:w="1980" w:type="dxa"/>
            <w:shd w:val="clear" w:color="auto" w:fill="F2F2F2" w:themeFill="background1" w:themeFillShade="F2"/>
          </w:tcPr>
          <w:p w14:paraId="403DC075" w14:textId="77777777" w:rsidR="00976845" w:rsidRDefault="0097684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3E5FDF">
              <w:rPr>
                <w:rFonts w:ascii="Lucida Sans Unicode" w:hAnsi="Lucida Sans Unicode" w:cs="Lucida Sans Unicode"/>
                <w:b/>
                <w:sz w:val="20"/>
                <w:szCs w:val="20"/>
              </w:rPr>
              <w:t xml:space="preserve">Leverandør </w:t>
            </w:r>
          </w:p>
          <w:p w14:paraId="71ED2B39" w14:textId="77777777" w:rsidR="003537E5" w:rsidRPr="003E5FDF" w:rsidRDefault="003537E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F2F2F2" w:themeFill="background1" w:themeFillShade="F2"/>
          </w:tcPr>
          <w:p w14:paraId="32A01515" w14:textId="45247EB3" w:rsidR="00976845" w:rsidRPr="00094A09" w:rsidRDefault="0097684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6E2E71" w:rsidRPr="0094308D" w14:paraId="1C3E336F" w14:textId="77777777" w:rsidTr="006E2E71">
        <w:tc>
          <w:tcPr>
            <w:tcW w:w="1980" w:type="dxa"/>
            <w:shd w:val="clear" w:color="auto" w:fill="F2F2F2" w:themeFill="background1" w:themeFillShade="F2"/>
          </w:tcPr>
          <w:p w14:paraId="34E51435" w14:textId="7E401BA5" w:rsidR="006E2E71" w:rsidRPr="003E5FDF" w:rsidRDefault="006E2E71" w:rsidP="00F23D8F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Kontrakt avropet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0170914D" w14:textId="6BA1A805" w:rsidR="006E2E71" w:rsidRDefault="00F23D8F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</w:pPr>
            <w:r w:rsidRPr="00A9588D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SSA-K (Kjøpsavtalen) versjon 2024</w:t>
            </w:r>
          </w:p>
          <w:p w14:paraId="534514DD" w14:textId="77777777" w:rsidR="006E2E71" w:rsidRPr="00976845" w:rsidRDefault="006E2E71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</w:pPr>
          </w:p>
        </w:tc>
      </w:tr>
      <w:tr w:rsidR="00976845" w:rsidRPr="001B4614" w14:paraId="675C0D17" w14:textId="77777777" w:rsidTr="006E2E71">
        <w:tc>
          <w:tcPr>
            <w:tcW w:w="1980" w:type="dxa"/>
            <w:shd w:val="clear" w:color="auto" w:fill="F2F2F2" w:themeFill="background1" w:themeFillShade="F2"/>
          </w:tcPr>
          <w:p w14:paraId="65E95C14" w14:textId="77777777" w:rsidR="00976845" w:rsidRPr="003E5FDF" w:rsidRDefault="0097684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3E5FDF">
              <w:rPr>
                <w:rFonts w:ascii="Lucida Sans Unicode" w:hAnsi="Lucida Sans Unicode" w:cs="Lucida Sans Unicode"/>
                <w:b/>
                <w:sz w:val="20"/>
                <w:szCs w:val="20"/>
              </w:rPr>
              <w:t>Faktura merkes med: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447E66AC" w14:textId="449549C4" w:rsidR="00976845" w:rsidRPr="00D13854" w:rsidRDefault="0097684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</w:pPr>
            <w:r w:rsidRPr="00D13854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Seksbokstav</w:t>
            </w:r>
            <w:r w:rsidR="000C00F5" w:rsidRPr="00D13854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s</w:t>
            </w:r>
            <w:r w:rsidRPr="00D13854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 xml:space="preserve"> </w:t>
            </w:r>
            <w:r w:rsidR="00735403" w:rsidRPr="00D13854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bruker ID</w:t>
            </w:r>
            <w:r w:rsidRPr="00D13854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 xml:space="preserve"> på </w:t>
            </w:r>
            <w:r w:rsidR="00735403" w:rsidRPr="00D13854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fakturamottaker</w:t>
            </w:r>
          </w:p>
          <w:p w14:paraId="4035B48B" w14:textId="31E86C57" w:rsidR="00976845" w:rsidRPr="00976845" w:rsidRDefault="00AB3C73" w:rsidP="00A92652">
            <w:pPr>
              <w:rPr>
                <w:rFonts w:ascii="Lucida Sans Unicode" w:hAnsi="Lucida Sans Unicode" w:cs="Lucida Sans Unicode"/>
                <w:b/>
                <w:bCs/>
                <w:sz w:val="18"/>
                <w:szCs w:val="16"/>
                <w:lang w:val="nb-NO"/>
              </w:rPr>
            </w:pPr>
            <w:r w:rsidRPr="00D13854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26/144644</w:t>
            </w:r>
            <w:r w:rsidR="00976845" w:rsidRPr="00D13854"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-xxxxxx</w:t>
            </w:r>
          </w:p>
        </w:tc>
      </w:tr>
    </w:tbl>
    <w:p w14:paraId="7AF8C509" w14:textId="77777777" w:rsidR="00B56835" w:rsidRDefault="00B56835" w:rsidP="008D2CA2">
      <w:pPr>
        <w:rPr>
          <w:b/>
          <w:sz w:val="24"/>
          <w:lang w:val="nb-NO"/>
        </w:rPr>
      </w:pPr>
    </w:p>
    <w:p w14:paraId="0027F045" w14:textId="17393BF8" w:rsidR="00726E76" w:rsidRPr="00726E76" w:rsidRDefault="00805DAD" w:rsidP="00726E76">
      <w:pPr>
        <w:pStyle w:val="Listeavsnitt"/>
        <w:numPr>
          <w:ilvl w:val="0"/>
          <w:numId w:val="10"/>
        </w:numPr>
        <w:rPr>
          <w:rFonts w:ascii="Lucida Sans Unicode" w:hAnsi="Lucida Sans Unicode" w:cs="Lucida Sans Unicode"/>
          <w:b/>
          <w:lang w:val="nb-NO"/>
        </w:rPr>
      </w:pPr>
      <w:r w:rsidRPr="00726E76">
        <w:rPr>
          <w:rFonts w:ascii="Lucida Sans Unicode" w:hAnsi="Lucida Sans Unicode" w:cs="Lucida Sans Unicode"/>
          <w:b/>
          <w:lang w:val="nb-NO"/>
        </w:rPr>
        <w:t>Oppdragsgiver</w:t>
      </w:r>
      <w:r w:rsidR="008F4BCB" w:rsidRPr="00726E76">
        <w:rPr>
          <w:rFonts w:ascii="Lucida Sans Unicode" w:hAnsi="Lucida Sans Unicode" w:cs="Lucida Sans Unicode"/>
          <w:b/>
          <w:lang w:val="nb-NO"/>
        </w:rPr>
        <w:t>s b</w:t>
      </w:r>
      <w:r w:rsidR="00B56835" w:rsidRPr="00726E76">
        <w:rPr>
          <w:rFonts w:ascii="Lucida Sans Unicode" w:hAnsi="Lucida Sans Unicode" w:cs="Lucida Sans Unicode"/>
          <w:b/>
          <w:lang w:val="nb-NO"/>
        </w:rPr>
        <w:t>estilling</w:t>
      </w:r>
    </w:p>
    <w:tbl>
      <w:tblPr>
        <w:tblStyle w:val="Tabellrutenett"/>
        <w:tblW w:w="5524" w:type="dxa"/>
        <w:tblLook w:val="04A0" w:firstRow="1" w:lastRow="0" w:firstColumn="1" w:lastColumn="0" w:noHBand="0" w:noVBand="1"/>
      </w:tblPr>
      <w:tblGrid>
        <w:gridCol w:w="4390"/>
        <w:gridCol w:w="1134"/>
      </w:tblGrid>
      <w:tr w:rsidR="00C60482" w:rsidRPr="004D5DF6" w14:paraId="52A19B56" w14:textId="77777777" w:rsidTr="00C60482">
        <w:trPr>
          <w:trHeight w:val="479"/>
        </w:trPr>
        <w:tc>
          <w:tcPr>
            <w:tcW w:w="4390" w:type="dxa"/>
            <w:shd w:val="clear" w:color="auto" w:fill="D9D9D9" w:themeFill="background1" w:themeFillShade="D9"/>
          </w:tcPr>
          <w:p w14:paraId="011210C4" w14:textId="6204BCF8" w:rsidR="00C60482" w:rsidRPr="00407218" w:rsidRDefault="00BD524D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Dataloggere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6C990D7" w14:textId="5934A854" w:rsidR="00C60482" w:rsidRPr="000E145D" w:rsidRDefault="00C60482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Antall</w:t>
            </w:r>
          </w:p>
        </w:tc>
      </w:tr>
      <w:tr w:rsidR="00C60482" w:rsidRPr="00407218" w14:paraId="1A9264BF" w14:textId="77777777" w:rsidTr="00C60482">
        <w:trPr>
          <w:trHeight w:val="447"/>
        </w:trPr>
        <w:tc>
          <w:tcPr>
            <w:tcW w:w="4390" w:type="dxa"/>
          </w:tcPr>
          <w:p w14:paraId="1A54E894" w14:textId="278E3CA7" w:rsidR="00C60482" w:rsidRPr="00407218" w:rsidRDefault="00C604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AC089C" w14:textId="77777777" w:rsidR="00C60482" w:rsidRPr="00407218" w:rsidRDefault="00C604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C60482" w:rsidRPr="00407218" w14:paraId="6A9F7FF0" w14:textId="77777777" w:rsidTr="00C15C94">
        <w:trPr>
          <w:trHeight w:val="447"/>
        </w:trPr>
        <w:tc>
          <w:tcPr>
            <w:tcW w:w="4390" w:type="dxa"/>
          </w:tcPr>
          <w:p w14:paraId="38D79148" w14:textId="77777777" w:rsidR="00C60482" w:rsidRPr="00407218" w:rsidRDefault="00C604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BBCE88" w14:textId="77777777" w:rsidR="00C60482" w:rsidRPr="00407218" w:rsidRDefault="00C604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C60482" w:rsidRPr="00407218" w14:paraId="1DF8651D" w14:textId="77777777" w:rsidTr="00510B8B">
        <w:trPr>
          <w:trHeight w:val="397"/>
        </w:trPr>
        <w:tc>
          <w:tcPr>
            <w:tcW w:w="4390" w:type="dxa"/>
          </w:tcPr>
          <w:p w14:paraId="03FC008B" w14:textId="77777777" w:rsidR="00C60482" w:rsidRPr="00407218" w:rsidRDefault="00C604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2579B4" w14:textId="77777777" w:rsidR="00C60482" w:rsidRPr="00407218" w:rsidRDefault="00C604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C60482" w:rsidRPr="003B3461" w14:paraId="7349A8DC" w14:textId="77777777" w:rsidTr="00C15C94">
        <w:trPr>
          <w:trHeight w:val="458"/>
        </w:trPr>
        <w:tc>
          <w:tcPr>
            <w:tcW w:w="4390" w:type="dxa"/>
          </w:tcPr>
          <w:p w14:paraId="5D4BC999" w14:textId="6689469B" w:rsidR="00C60482" w:rsidRPr="00407218" w:rsidRDefault="00C60482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A8CF59" w14:textId="77777777" w:rsidR="00C60482" w:rsidRPr="00407218" w:rsidRDefault="00C60482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</w:tr>
    </w:tbl>
    <w:p w14:paraId="407E2D27" w14:textId="77777777" w:rsidR="00AE736B" w:rsidRDefault="00AE736B" w:rsidP="008D2CA2"/>
    <w:p w14:paraId="1CF1E13E" w14:textId="1E29E95D" w:rsidR="004A6F05" w:rsidRPr="00A97526" w:rsidRDefault="004A6F05" w:rsidP="004A6F05">
      <w:pPr>
        <w:rPr>
          <w:rFonts w:ascii="Lucida Sans Unicode" w:hAnsi="Lucida Sans Unicode" w:cs="Lucida Sans Unicode"/>
          <w:b/>
        </w:rPr>
      </w:pPr>
      <w:r w:rsidRPr="00A97526">
        <w:rPr>
          <w:rFonts w:ascii="Lucida Sans Unicode" w:hAnsi="Lucida Sans Unicode" w:cs="Lucida Sans Unicode"/>
          <w:b/>
        </w:rPr>
        <w:t>2. Levering</w:t>
      </w:r>
      <w:r w:rsidR="00A11993">
        <w:rPr>
          <w:rFonts w:ascii="Lucida Sans Unicode" w:hAnsi="Lucida Sans Unicode" w:cs="Lucida Sans Unicode"/>
          <w:b/>
        </w:rPr>
        <w:t>ssted</w:t>
      </w:r>
    </w:p>
    <w:tbl>
      <w:tblPr>
        <w:tblStyle w:val="Tabellrutenett"/>
        <w:tblW w:w="7083" w:type="dxa"/>
        <w:tblLook w:val="04A0" w:firstRow="1" w:lastRow="0" w:firstColumn="1" w:lastColumn="0" w:noHBand="0" w:noVBand="1"/>
      </w:tblPr>
      <w:tblGrid>
        <w:gridCol w:w="3397"/>
        <w:gridCol w:w="3686"/>
      </w:tblGrid>
      <w:tr w:rsidR="004A6F05" w:rsidRPr="004D5DF6" w14:paraId="352668AD" w14:textId="77777777" w:rsidTr="004A6F05">
        <w:trPr>
          <w:trHeight w:val="479"/>
        </w:trPr>
        <w:tc>
          <w:tcPr>
            <w:tcW w:w="3397" w:type="dxa"/>
            <w:shd w:val="clear" w:color="auto" w:fill="D9D9D9" w:themeFill="background1" w:themeFillShade="D9"/>
          </w:tcPr>
          <w:p w14:paraId="25F5D5BE" w14:textId="78EA93A7" w:rsidR="004A6F05" w:rsidRPr="00407218" w:rsidRDefault="004A6F0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D9D9D9" w:themeFill="background1" w:themeFillShade="D9"/>
          </w:tcPr>
          <w:p w14:paraId="4E15CB55" w14:textId="0C9359CA" w:rsidR="004A6F05" w:rsidRPr="00407218" w:rsidRDefault="004A6F0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</w:tr>
      <w:tr w:rsidR="004A6F05" w:rsidRPr="00407218" w14:paraId="51122A46" w14:textId="77777777" w:rsidTr="004A6F05">
        <w:trPr>
          <w:trHeight w:val="447"/>
        </w:trPr>
        <w:tc>
          <w:tcPr>
            <w:tcW w:w="3397" w:type="dxa"/>
          </w:tcPr>
          <w:p w14:paraId="1D8A84CC" w14:textId="0273C03D" w:rsidR="004A6F05" w:rsidRPr="00407218" w:rsidRDefault="004A6F0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Cs/>
                <w:sz w:val="20"/>
                <w:szCs w:val="20"/>
              </w:rPr>
              <w:t>Lokasjon</w:t>
            </w:r>
          </w:p>
        </w:tc>
        <w:tc>
          <w:tcPr>
            <w:tcW w:w="3686" w:type="dxa"/>
          </w:tcPr>
          <w:p w14:paraId="5BF7EB7E" w14:textId="77777777" w:rsidR="004A6F05" w:rsidRPr="00407218" w:rsidRDefault="004A6F0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4A6F05" w:rsidRPr="00407218" w14:paraId="5C4107FE" w14:textId="77777777" w:rsidTr="004A6F05">
        <w:trPr>
          <w:trHeight w:val="459"/>
        </w:trPr>
        <w:tc>
          <w:tcPr>
            <w:tcW w:w="3397" w:type="dxa"/>
          </w:tcPr>
          <w:p w14:paraId="40EC8FAE" w14:textId="5D8CB7AA" w:rsidR="004A6F05" w:rsidRPr="00407218" w:rsidRDefault="004A6F0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Cs/>
                <w:sz w:val="20"/>
                <w:szCs w:val="20"/>
              </w:rPr>
              <w:t xml:space="preserve">Adresse </w:t>
            </w:r>
          </w:p>
        </w:tc>
        <w:tc>
          <w:tcPr>
            <w:tcW w:w="3686" w:type="dxa"/>
          </w:tcPr>
          <w:p w14:paraId="0D06E30C" w14:textId="77777777" w:rsidR="004A6F05" w:rsidRPr="00407218" w:rsidRDefault="004A6F0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</w:tbl>
    <w:p w14:paraId="55D80520" w14:textId="77777777" w:rsidR="00664D99" w:rsidRDefault="00664D99" w:rsidP="004A6F05">
      <w:pPr>
        <w:rPr>
          <w:b/>
          <w:sz w:val="24"/>
          <w:lang w:val="nb-NO"/>
        </w:rPr>
      </w:pPr>
    </w:p>
    <w:p w14:paraId="000B7EAC" w14:textId="77777777" w:rsidR="00265E6E" w:rsidRDefault="00265E6E" w:rsidP="004A6F05">
      <w:pPr>
        <w:rPr>
          <w:b/>
          <w:sz w:val="24"/>
          <w:lang w:val="nb-NO"/>
        </w:rPr>
      </w:pPr>
    </w:p>
    <w:p w14:paraId="35857F97" w14:textId="5149BBE3" w:rsidR="004A6F05" w:rsidRPr="00D40139" w:rsidRDefault="004A6F05" w:rsidP="00D40139">
      <w:pPr>
        <w:pStyle w:val="Listeavsnitt"/>
        <w:numPr>
          <w:ilvl w:val="0"/>
          <w:numId w:val="12"/>
        </w:numPr>
        <w:rPr>
          <w:rFonts w:ascii="Lucida Sans Unicode" w:hAnsi="Lucida Sans Unicode" w:cs="Lucida Sans Unicode"/>
          <w:b/>
        </w:rPr>
      </w:pPr>
      <w:r w:rsidRPr="00D40139">
        <w:rPr>
          <w:rFonts w:ascii="Lucida Sans Unicode" w:hAnsi="Lucida Sans Unicode" w:cs="Lucida Sans Unicode"/>
          <w:b/>
        </w:rPr>
        <w:lastRenderedPageBreak/>
        <w:t>Leverandør</w:t>
      </w:r>
      <w:r w:rsidR="00EA30D5" w:rsidRPr="00D40139">
        <w:rPr>
          <w:rFonts w:ascii="Lucida Sans Unicode" w:hAnsi="Lucida Sans Unicode" w:cs="Lucida Sans Unicode"/>
          <w:b/>
        </w:rPr>
        <w:t>ens tilbud</w:t>
      </w:r>
    </w:p>
    <w:p w14:paraId="31FDD928" w14:textId="114CB61A" w:rsidR="00C15C94" w:rsidRPr="00C15C94" w:rsidRDefault="00C15C94" w:rsidP="00C15C94">
      <w:pPr>
        <w:rPr>
          <w:rFonts w:ascii="Lucida Sans Unicode" w:hAnsi="Lucida Sans Unicode" w:cs="Lucida Sans Unicode"/>
          <w:b/>
          <w:lang w:val="nb-NO"/>
        </w:rPr>
      </w:pPr>
      <w:r w:rsidRPr="00726E76">
        <w:rPr>
          <w:rFonts w:ascii="Lucida Sans Unicode" w:hAnsi="Lucida Sans Unicode" w:cs="Lucida Sans Unicode"/>
          <w:bCs/>
          <w:sz w:val="20"/>
          <w:szCs w:val="20"/>
          <w:lang w:val="nb-NO"/>
        </w:rPr>
        <w:t xml:space="preserve">Pris skal være inkludert frakt og alle øvrige kostnader. </w:t>
      </w:r>
      <w:r w:rsidRPr="00726E76">
        <w:rPr>
          <w:rFonts w:ascii="Lucida Sans Unicode" w:hAnsi="Lucida Sans Unicode" w:cs="Lucida Sans Unicode"/>
          <w:bCs/>
          <w:sz w:val="20"/>
          <w:szCs w:val="20"/>
          <w:lang w:val="nb-NO"/>
        </w:rPr>
        <w:br/>
        <w:t>Frakt, lossing og montering skal inngå i leveransen.</w:t>
      </w:r>
    </w:p>
    <w:tbl>
      <w:tblPr>
        <w:tblStyle w:val="Tabellrutenett"/>
        <w:tblW w:w="8217" w:type="dxa"/>
        <w:tblLook w:val="04A0" w:firstRow="1" w:lastRow="0" w:firstColumn="1" w:lastColumn="0" w:noHBand="0" w:noVBand="1"/>
      </w:tblPr>
      <w:tblGrid>
        <w:gridCol w:w="4390"/>
        <w:gridCol w:w="1134"/>
        <w:gridCol w:w="2693"/>
      </w:tblGrid>
      <w:tr w:rsidR="00EA30D5" w:rsidRPr="004D5DF6" w14:paraId="7B755D36" w14:textId="77777777" w:rsidTr="00A92652">
        <w:trPr>
          <w:trHeight w:val="479"/>
        </w:trPr>
        <w:tc>
          <w:tcPr>
            <w:tcW w:w="4390" w:type="dxa"/>
            <w:shd w:val="clear" w:color="auto" w:fill="D9D9D9" w:themeFill="background1" w:themeFillShade="D9"/>
          </w:tcPr>
          <w:p w14:paraId="0DD3E620" w14:textId="1D88DDCD" w:rsidR="00EA30D5" w:rsidRPr="00407218" w:rsidRDefault="00AB4962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Type u</w:t>
            </w:r>
            <w:r w:rsidR="00EA30D5">
              <w:rPr>
                <w:rFonts w:ascii="Lucida Sans Unicode" w:hAnsi="Lucida Sans Unicode" w:cs="Lucida Sans Unicode"/>
                <w:b/>
                <w:sz w:val="20"/>
                <w:szCs w:val="20"/>
              </w:rPr>
              <w:t>tstyr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5301353" w14:textId="77777777" w:rsidR="00EA30D5" w:rsidRPr="000E145D" w:rsidRDefault="00EA30D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  <w:lang w:val="nb-NO"/>
              </w:rPr>
              <w:t>Antall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0620561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407218">
              <w:rPr>
                <w:rFonts w:ascii="Lucida Sans Unicode" w:hAnsi="Lucida Sans Unicode" w:cs="Lucida Sans Unicode"/>
                <w:b/>
                <w:sz w:val="20"/>
                <w:szCs w:val="20"/>
              </w:rPr>
              <w:t>Pris NOK ekskl. mva.</w:t>
            </w:r>
          </w:p>
        </w:tc>
      </w:tr>
      <w:tr w:rsidR="00EA30D5" w:rsidRPr="00407218" w14:paraId="24AC267F" w14:textId="77777777" w:rsidTr="00A92652">
        <w:trPr>
          <w:trHeight w:val="447"/>
        </w:trPr>
        <w:tc>
          <w:tcPr>
            <w:tcW w:w="4390" w:type="dxa"/>
          </w:tcPr>
          <w:p w14:paraId="6085CDF0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3A4AA1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F4DBF2E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EA30D5" w:rsidRPr="00407218" w14:paraId="37F5D41C" w14:textId="77777777" w:rsidTr="00A92652">
        <w:trPr>
          <w:trHeight w:val="459"/>
        </w:trPr>
        <w:tc>
          <w:tcPr>
            <w:tcW w:w="4390" w:type="dxa"/>
          </w:tcPr>
          <w:p w14:paraId="7B4DA75B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1A4A5D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24A3B8D0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EA30D5" w:rsidRPr="00407218" w14:paraId="0E9D0EE8" w14:textId="77777777" w:rsidTr="00A92652">
        <w:trPr>
          <w:trHeight w:val="361"/>
        </w:trPr>
        <w:tc>
          <w:tcPr>
            <w:tcW w:w="4390" w:type="dxa"/>
          </w:tcPr>
          <w:p w14:paraId="6CD71A20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12234E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9E12D8B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</w:tr>
      <w:tr w:rsidR="00EA30D5" w:rsidRPr="003B3461" w14:paraId="7FAFDE2C" w14:textId="77777777" w:rsidTr="009C1AB2">
        <w:tc>
          <w:tcPr>
            <w:tcW w:w="4390" w:type="dxa"/>
            <w:shd w:val="clear" w:color="auto" w:fill="F2F2F2" w:themeFill="background1" w:themeFillShade="F2"/>
          </w:tcPr>
          <w:p w14:paraId="3A5192DA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407218">
              <w:rPr>
                <w:rFonts w:ascii="Lucida Sans Unicode" w:hAnsi="Lucida Sans Unicode" w:cs="Lucida Sans Unicode"/>
                <w:b/>
                <w:sz w:val="20"/>
                <w:szCs w:val="20"/>
              </w:rPr>
              <w:t>Totalpris</w:t>
            </w: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 xml:space="preserve"> NOK ekskl. mva.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67B945A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F2F2F2" w:themeFill="background1" w:themeFillShade="F2"/>
          </w:tcPr>
          <w:p w14:paraId="2DF734C3" w14:textId="77777777" w:rsidR="00EA30D5" w:rsidRPr="00407218" w:rsidRDefault="00EA30D5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</w:tr>
    </w:tbl>
    <w:p w14:paraId="42D44ED7" w14:textId="77777777" w:rsidR="0075557D" w:rsidRDefault="0075557D" w:rsidP="0075557D"/>
    <w:p w14:paraId="0D2451DC" w14:textId="77777777" w:rsidR="009C1AB2" w:rsidRDefault="009C1AB2" w:rsidP="0075557D"/>
    <w:p w14:paraId="2499ACE6" w14:textId="21B41A33" w:rsidR="00C10ADB" w:rsidRDefault="00C10ADB" w:rsidP="00C10ADB">
      <w:pPr>
        <w:rPr>
          <w:rFonts w:ascii="Lucida Sans Unicode" w:hAnsi="Lucida Sans Unicode" w:cs="Lucida Sans Unicode"/>
          <w:b/>
        </w:rPr>
      </w:pPr>
      <w:r w:rsidRPr="00A97526">
        <w:rPr>
          <w:rFonts w:ascii="Lucida Sans Unicode" w:hAnsi="Lucida Sans Unicode" w:cs="Lucida Sans Unicode"/>
          <w:b/>
        </w:rPr>
        <w:t>4. Signe</w:t>
      </w:r>
      <w:r w:rsidR="001A5745" w:rsidRPr="00A97526">
        <w:rPr>
          <w:rFonts w:ascii="Lucida Sans Unicode" w:hAnsi="Lucida Sans Unicode" w:cs="Lucida Sans Unicode"/>
          <w:b/>
        </w:rPr>
        <w:t>r</w:t>
      </w:r>
      <w:r w:rsidR="00037E82">
        <w:rPr>
          <w:rFonts w:ascii="Lucida Sans Unicode" w:hAnsi="Lucida Sans Unicode" w:cs="Lucida Sans Unicode"/>
          <w:b/>
        </w:rPr>
        <w:t xml:space="preserve">e </w:t>
      </w:r>
      <w:r w:rsidR="001A5745" w:rsidRPr="00A97526">
        <w:rPr>
          <w:rFonts w:ascii="Lucida Sans Unicode" w:hAnsi="Lucida Sans Unicode" w:cs="Lucida Sans Unicode"/>
          <w:b/>
        </w:rPr>
        <w:t>kontrakt</w:t>
      </w:r>
    </w:p>
    <w:p w14:paraId="337E7E0B" w14:textId="202B54B9" w:rsidR="00B10ACE" w:rsidRPr="00B10ACE" w:rsidRDefault="00B10ACE" w:rsidP="00C10ADB">
      <w:pPr>
        <w:rPr>
          <w:rFonts w:ascii="Lucida Sans Unicode" w:hAnsi="Lucida Sans Unicode" w:cs="Lucida Sans Unicode"/>
          <w:b/>
          <w:lang w:val="nb-NO"/>
        </w:rPr>
      </w:pPr>
      <w:r>
        <w:rPr>
          <w:rFonts w:ascii="Lucida Sans Unicode" w:hAnsi="Lucida Sans Unicode" w:cs="Lucida Sans Unicode"/>
          <w:sz w:val="20"/>
          <w:szCs w:val="20"/>
          <w:lang w:val="nb-NO"/>
        </w:rPr>
        <w:t xml:space="preserve">Når </w:t>
      </w:r>
      <w:r w:rsidR="00672BFD">
        <w:rPr>
          <w:rFonts w:ascii="Lucida Sans Unicode" w:hAnsi="Lucida Sans Unicode" w:cs="Lucida Sans Unicode"/>
          <w:sz w:val="20"/>
          <w:szCs w:val="20"/>
          <w:lang w:val="nb-NO"/>
        </w:rPr>
        <w:t>kontrakt er tildelt innenfor rammeavtalen blir kontrakten signert elektronisk av begge parter.</w:t>
      </w:r>
    </w:p>
    <w:tbl>
      <w:tblPr>
        <w:tblStyle w:val="Tabellrutenett"/>
        <w:tblW w:w="9060" w:type="dxa"/>
        <w:tblLayout w:type="fixed"/>
        <w:tblLook w:val="04A0" w:firstRow="1" w:lastRow="0" w:firstColumn="1" w:lastColumn="0" w:noHBand="0" w:noVBand="1"/>
      </w:tblPr>
      <w:tblGrid>
        <w:gridCol w:w="2263"/>
        <w:gridCol w:w="6797"/>
      </w:tblGrid>
      <w:tr w:rsidR="00E835E2" w:rsidRPr="001B4614" w14:paraId="2A6B151F" w14:textId="77777777" w:rsidTr="003941B1">
        <w:tc>
          <w:tcPr>
            <w:tcW w:w="2263" w:type="dxa"/>
            <w:shd w:val="clear" w:color="auto" w:fill="F2F2F2" w:themeFill="background1" w:themeFillShade="F2"/>
          </w:tcPr>
          <w:p w14:paraId="6A7C380A" w14:textId="6D3F1F91" w:rsidR="00E835E2" w:rsidRPr="002125AE" w:rsidRDefault="00506BB7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Signere kontrakt oppdragsgiver</w:t>
            </w:r>
          </w:p>
        </w:tc>
        <w:tc>
          <w:tcPr>
            <w:tcW w:w="6797" w:type="dxa"/>
          </w:tcPr>
          <w:p w14:paraId="3A7EB824" w14:textId="01994E45" w:rsidR="00E835E2" w:rsidRPr="00F167DA" w:rsidRDefault="00037E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  <w:lang w:val="nb-NO"/>
              </w:rPr>
            </w:pPr>
            <w:r w:rsidRPr="00F167DA">
              <w:rPr>
                <w:rFonts w:ascii="Lucida Sans Unicode" w:hAnsi="Lucida Sans Unicode" w:cs="Lucida Sans Unicode"/>
                <w:bCs/>
                <w:sz w:val="20"/>
                <w:szCs w:val="20"/>
                <w:lang w:val="nb-NO"/>
              </w:rPr>
              <w:t>Navn, tittel, e-post og mobilnummer</w:t>
            </w:r>
          </w:p>
        </w:tc>
      </w:tr>
      <w:tr w:rsidR="00E835E2" w:rsidRPr="001B4614" w14:paraId="6CB5C152" w14:textId="77777777" w:rsidTr="003941B1">
        <w:tc>
          <w:tcPr>
            <w:tcW w:w="2263" w:type="dxa"/>
            <w:shd w:val="clear" w:color="auto" w:fill="F2F2F2" w:themeFill="background1" w:themeFillShade="F2"/>
          </w:tcPr>
          <w:p w14:paraId="69160A25" w14:textId="449ACD40" w:rsidR="00E835E2" w:rsidRPr="002125AE" w:rsidRDefault="00506BB7" w:rsidP="00A92652">
            <w:pPr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20"/>
                <w:szCs w:val="20"/>
              </w:rPr>
              <w:t>Signere kontrakt</w:t>
            </w:r>
            <w:r w:rsidR="00037E82">
              <w:rPr>
                <w:rFonts w:ascii="Lucida Sans Unicode" w:hAnsi="Lucida Sans Unicode" w:cs="Lucida Sans Unicode"/>
                <w:b/>
                <w:sz w:val="20"/>
                <w:szCs w:val="20"/>
              </w:rPr>
              <w:t xml:space="preserve"> leverandør</w:t>
            </w:r>
          </w:p>
        </w:tc>
        <w:tc>
          <w:tcPr>
            <w:tcW w:w="6797" w:type="dxa"/>
          </w:tcPr>
          <w:p w14:paraId="0D901D03" w14:textId="28824801" w:rsidR="00E835E2" w:rsidRPr="00F167DA" w:rsidRDefault="00037E82" w:rsidP="00A92652">
            <w:pPr>
              <w:rPr>
                <w:rFonts w:ascii="Lucida Sans Unicode" w:hAnsi="Lucida Sans Unicode" w:cs="Lucida Sans Unicode"/>
                <w:bCs/>
                <w:sz w:val="20"/>
                <w:szCs w:val="20"/>
                <w:lang w:val="nb-NO"/>
              </w:rPr>
            </w:pPr>
            <w:r w:rsidRPr="00F167DA">
              <w:rPr>
                <w:rFonts w:ascii="Lucida Sans Unicode" w:hAnsi="Lucida Sans Unicode" w:cs="Lucida Sans Unicode"/>
                <w:bCs/>
                <w:sz w:val="20"/>
                <w:szCs w:val="20"/>
                <w:lang w:val="nb-NO"/>
              </w:rPr>
              <w:t>Navn, tittel, e-post og mobilnummer</w:t>
            </w:r>
          </w:p>
        </w:tc>
      </w:tr>
    </w:tbl>
    <w:p w14:paraId="5350D972" w14:textId="77777777" w:rsidR="004867CE" w:rsidRDefault="004867CE" w:rsidP="004867CE">
      <w:pPr>
        <w:rPr>
          <w:lang w:val="nb-NO"/>
        </w:rPr>
      </w:pPr>
    </w:p>
    <w:p w14:paraId="389A3215" w14:textId="77777777" w:rsidR="00FA64B5" w:rsidRDefault="00FA64B5" w:rsidP="00FA64B5">
      <w:pPr>
        <w:rPr>
          <w:lang w:val="nb-NO"/>
        </w:rPr>
      </w:pPr>
    </w:p>
    <w:p w14:paraId="0E801384" w14:textId="10F5E664" w:rsidR="00FA64B5" w:rsidRDefault="00FA64B5" w:rsidP="00FA64B5">
      <w:pPr>
        <w:rPr>
          <w:lang w:val="nb-NO"/>
        </w:rPr>
      </w:pPr>
      <w:r w:rsidRPr="00993589">
        <w:rPr>
          <w:lang w:val="nb-NO"/>
        </w:rPr>
        <w:br/>
      </w:r>
    </w:p>
    <w:p w14:paraId="62797828" w14:textId="77777777" w:rsidR="00FA64B5" w:rsidRDefault="00FA64B5" w:rsidP="00FA64B5">
      <w:pPr>
        <w:rPr>
          <w:lang w:val="nb-NO"/>
        </w:rPr>
      </w:pPr>
    </w:p>
    <w:p w14:paraId="69038220" w14:textId="77777777" w:rsidR="00FA64B5" w:rsidRDefault="00FA64B5" w:rsidP="00FA64B5">
      <w:pPr>
        <w:rPr>
          <w:lang w:val="nb-NO"/>
        </w:rPr>
      </w:pPr>
    </w:p>
    <w:p w14:paraId="083DA4FA" w14:textId="77777777" w:rsidR="009021BD" w:rsidRPr="00431227" w:rsidRDefault="009021BD">
      <w:pPr>
        <w:rPr>
          <w:lang w:val="nb-NO"/>
        </w:rPr>
      </w:pPr>
    </w:p>
    <w:p w14:paraId="16652564" w14:textId="77777777" w:rsidR="007903D9" w:rsidRPr="004937C9" w:rsidRDefault="007903D9">
      <w:pPr>
        <w:rPr>
          <w:lang w:val="nb-NO"/>
        </w:rPr>
      </w:pPr>
    </w:p>
    <w:p w14:paraId="61B7BB9C" w14:textId="77777777" w:rsidR="00AF0CA3" w:rsidRPr="003F1C3E" w:rsidRDefault="00AF0CA3">
      <w:pPr>
        <w:rPr>
          <w:lang w:val="nb-NO"/>
        </w:rPr>
      </w:pPr>
    </w:p>
    <w:sectPr w:rsidR="00AF0CA3" w:rsidRPr="003F1C3E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C54E1" w14:textId="77777777" w:rsidR="00AF499A" w:rsidRDefault="00AF499A" w:rsidP="00BB0E09">
      <w:pPr>
        <w:spacing w:after="0" w:line="240" w:lineRule="auto"/>
      </w:pPr>
      <w:r>
        <w:separator/>
      </w:r>
    </w:p>
  </w:endnote>
  <w:endnote w:type="continuationSeparator" w:id="0">
    <w:p w14:paraId="536F3EF5" w14:textId="77777777" w:rsidR="00AF499A" w:rsidRDefault="00AF499A" w:rsidP="00BB0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LFT Etica SB">
    <w:panose1 w:val="02000503000000020004"/>
    <w:charset w:val="00"/>
    <w:family w:val="modern"/>
    <w:notTrueType/>
    <w:pitch w:val="variable"/>
    <w:sig w:usb0="A00000AF" w:usb1="5000207B" w:usb2="00000000" w:usb3="00000000" w:csb0="0000009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DE837" w14:textId="77777777" w:rsidR="00AF499A" w:rsidRDefault="00AF499A" w:rsidP="00BB0E09">
      <w:pPr>
        <w:spacing w:after="0" w:line="240" w:lineRule="auto"/>
      </w:pPr>
      <w:r>
        <w:separator/>
      </w:r>
    </w:p>
  </w:footnote>
  <w:footnote w:type="continuationSeparator" w:id="0">
    <w:p w14:paraId="0928B211" w14:textId="77777777" w:rsidR="00AF499A" w:rsidRDefault="00AF499A" w:rsidP="00BB0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32558" w14:textId="1C1F3438" w:rsidR="00BB0E09" w:rsidRPr="00BB0E09" w:rsidRDefault="00BB0E09" w:rsidP="00BB0E09">
    <w:pPr>
      <w:pStyle w:val="Tittel"/>
      <w:rPr>
        <w:rFonts w:ascii="Calibri" w:hAnsi="Calibri"/>
        <w:sz w:val="20"/>
        <w:szCs w:val="20"/>
        <w:lang w:val="nb-NO"/>
      </w:rPr>
    </w:pPr>
    <w:r w:rsidRPr="00BB0E09">
      <w:rPr>
        <w:rFonts w:ascii="Calibri" w:hAnsi="Calibri"/>
        <w:sz w:val="20"/>
        <w:szCs w:val="20"/>
        <w:lang w:val="nb-NO"/>
      </w:rPr>
      <w:t>SSA-R Rammeavtale for kjøp av trafikkregistreringsutstyr for motorkjøretøy på faste stasjoner 26/144644</w:t>
    </w:r>
  </w:p>
  <w:p w14:paraId="1BDC9FFA" w14:textId="77777777" w:rsidR="00BB0E09" w:rsidRPr="00BB0E09" w:rsidRDefault="00BB0E09" w:rsidP="00BB0E09">
    <w:pPr>
      <w:pStyle w:val="Topptekst"/>
      <w:rPr>
        <w:sz w:val="20"/>
        <w:szCs w:val="20"/>
        <w:lang w:val="nb-NO"/>
      </w:rPr>
    </w:pPr>
  </w:p>
  <w:p w14:paraId="6913DC91" w14:textId="77777777" w:rsidR="00BB0E09" w:rsidRPr="00BB0E09" w:rsidRDefault="00BB0E09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2046034"/>
    <w:multiLevelType w:val="hybridMultilevel"/>
    <w:tmpl w:val="883AB76C"/>
    <w:lvl w:ilvl="0" w:tplc="0414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310A06"/>
    <w:multiLevelType w:val="hybridMultilevel"/>
    <w:tmpl w:val="3DAC70D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EC34FF"/>
    <w:multiLevelType w:val="multilevel"/>
    <w:tmpl w:val="D18A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88648954">
    <w:abstractNumId w:val="8"/>
  </w:num>
  <w:num w:numId="2" w16cid:durableId="297076925">
    <w:abstractNumId w:val="6"/>
  </w:num>
  <w:num w:numId="3" w16cid:durableId="1957981756">
    <w:abstractNumId w:val="5"/>
  </w:num>
  <w:num w:numId="4" w16cid:durableId="661784706">
    <w:abstractNumId w:val="4"/>
  </w:num>
  <w:num w:numId="5" w16cid:durableId="543951072">
    <w:abstractNumId w:val="7"/>
  </w:num>
  <w:num w:numId="6" w16cid:durableId="69618597">
    <w:abstractNumId w:val="3"/>
  </w:num>
  <w:num w:numId="7" w16cid:durableId="789125254">
    <w:abstractNumId w:val="2"/>
  </w:num>
  <w:num w:numId="8" w16cid:durableId="2088304712">
    <w:abstractNumId w:val="1"/>
  </w:num>
  <w:num w:numId="9" w16cid:durableId="272589116">
    <w:abstractNumId w:val="0"/>
  </w:num>
  <w:num w:numId="10" w16cid:durableId="479275251">
    <w:abstractNumId w:val="10"/>
  </w:num>
  <w:num w:numId="11" w16cid:durableId="626083691">
    <w:abstractNumId w:val="11"/>
  </w:num>
  <w:num w:numId="12" w16cid:durableId="20577026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7E82"/>
    <w:rsid w:val="00052724"/>
    <w:rsid w:val="0006063C"/>
    <w:rsid w:val="0006084A"/>
    <w:rsid w:val="00082C3C"/>
    <w:rsid w:val="000C00F5"/>
    <w:rsid w:val="000E145D"/>
    <w:rsid w:val="0010059C"/>
    <w:rsid w:val="0013552C"/>
    <w:rsid w:val="001372DC"/>
    <w:rsid w:val="0015074B"/>
    <w:rsid w:val="00157BDD"/>
    <w:rsid w:val="0016153A"/>
    <w:rsid w:val="00170F98"/>
    <w:rsid w:val="00182B35"/>
    <w:rsid w:val="0018370F"/>
    <w:rsid w:val="001A17C9"/>
    <w:rsid w:val="001A5745"/>
    <w:rsid w:val="001B4614"/>
    <w:rsid w:val="001D7237"/>
    <w:rsid w:val="00254CD7"/>
    <w:rsid w:val="00265E6E"/>
    <w:rsid w:val="002720A4"/>
    <w:rsid w:val="0029639D"/>
    <w:rsid w:val="002F3ADF"/>
    <w:rsid w:val="003141F4"/>
    <w:rsid w:val="0031589B"/>
    <w:rsid w:val="00326F90"/>
    <w:rsid w:val="00331CCF"/>
    <w:rsid w:val="00333F3E"/>
    <w:rsid w:val="003537E5"/>
    <w:rsid w:val="00383856"/>
    <w:rsid w:val="003841C7"/>
    <w:rsid w:val="003941B1"/>
    <w:rsid w:val="00396FF5"/>
    <w:rsid w:val="003A063A"/>
    <w:rsid w:val="003A75FE"/>
    <w:rsid w:val="003B3461"/>
    <w:rsid w:val="003C512B"/>
    <w:rsid w:val="003F142B"/>
    <w:rsid w:val="003F1C3E"/>
    <w:rsid w:val="003F36FA"/>
    <w:rsid w:val="003F58DE"/>
    <w:rsid w:val="003F7099"/>
    <w:rsid w:val="0040648C"/>
    <w:rsid w:val="00407218"/>
    <w:rsid w:val="00431227"/>
    <w:rsid w:val="0044728E"/>
    <w:rsid w:val="00457EF0"/>
    <w:rsid w:val="004805EC"/>
    <w:rsid w:val="004867CE"/>
    <w:rsid w:val="004937C9"/>
    <w:rsid w:val="004A0A59"/>
    <w:rsid w:val="004A4991"/>
    <w:rsid w:val="004A6F05"/>
    <w:rsid w:val="004B15C1"/>
    <w:rsid w:val="004D5DF6"/>
    <w:rsid w:val="00506BB7"/>
    <w:rsid w:val="00510B8B"/>
    <w:rsid w:val="00543F9F"/>
    <w:rsid w:val="00546BBF"/>
    <w:rsid w:val="00567468"/>
    <w:rsid w:val="00581D0C"/>
    <w:rsid w:val="005859A3"/>
    <w:rsid w:val="00587123"/>
    <w:rsid w:val="005F5FEA"/>
    <w:rsid w:val="006022C1"/>
    <w:rsid w:val="0060384D"/>
    <w:rsid w:val="00621E41"/>
    <w:rsid w:val="006310CD"/>
    <w:rsid w:val="0065138F"/>
    <w:rsid w:val="00664D99"/>
    <w:rsid w:val="00672BFD"/>
    <w:rsid w:val="00684A71"/>
    <w:rsid w:val="00695235"/>
    <w:rsid w:val="006B6FB2"/>
    <w:rsid w:val="006C5E3D"/>
    <w:rsid w:val="006C5F9E"/>
    <w:rsid w:val="006C6F8C"/>
    <w:rsid w:val="006D5227"/>
    <w:rsid w:val="006E2E71"/>
    <w:rsid w:val="00726E76"/>
    <w:rsid w:val="0073510F"/>
    <w:rsid w:val="00735403"/>
    <w:rsid w:val="00745E4F"/>
    <w:rsid w:val="0075557D"/>
    <w:rsid w:val="00771FBA"/>
    <w:rsid w:val="00784E09"/>
    <w:rsid w:val="00785543"/>
    <w:rsid w:val="007903D9"/>
    <w:rsid w:val="007933F0"/>
    <w:rsid w:val="007966FD"/>
    <w:rsid w:val="007E2FB9"/>
    <w:rsid w:val="007E664E"/>
    <w:rsid w:val="00805DAD"/>
    <w:rsid w:val="00811EB7"/>
    <w:rsid w:val="00813E83"/>
    <w:rsid w:val="00820377"/>
    <w:rsid w:val="0082082B"/>
    <w:rsid w:val="00835735"/>
    <w:rsid w:val="0085260E"/>
    <w:rsid w:val="00853602"/>
    <w:rsid w:val="0086612F"/>
    <w:rsid w:val="00880B58"/>
    <w:rsid w:val="00882A45"/>
    <w:rsid w:val="00892B5C"/>
    <w:rsid w:val="008D1DE5"/>
    <w:rsid w:val="008D2CA2"/>
    <w:rsid w:val="008E672F"/>
    <w:rsid w:val="008F4BCB"/>
    <w:rsid w:val="009021BD"/>
    <w:rsid w:val="0091756C"/>
    <w:rsid w:val="00922229"/>
    <w:rsid w:val="00922B82"/>
    <w:rsid w:val="0093543B"/>
    <w:rsid w:val="0094308D"/>
    <w:rsid w:val="00944287"/>
    <w:rsid w:val="00960F63"/>
    <w:rsid w:val="00973458"/>
    <w:rsid w:val="00976845"/>
    <w:rsid w:val="00981139"/>
    <w:rsid w:val="00993589"/>
    <w:rsid w:val="00996D99"/>
    <w:rsid w:val="009B2945"/>
    <w:rsid w:val="009C1AB2"/>
    <w:rsid w:val="009D44FA"/>
    <w:rsid w:val="009E5944"/>
    <w:rsid w:val="00A07199"/>
    <w:rsid w:val="00A11993"/>
    <w:rsid w:val="00A22F22"/>
    <w:rsid w:val="00A35B2B"/>
    <w:rsid w:val="00A41271"/>
    <w:rsid w:val="00A47F38"/>
    <w:rsid w:val="00A6357C"/>
    <w:rsid w:val="00A65EB8"/>
    <w:rsid w:val="00A81546"/>
    <w:rsid w:val="00A86BF5"/>
    <w:rsid w:val="00A9588D"/>
    <w:rsid w:val="00A97526"/>
    <w:rsid w:val="00A97E54"/>
    <w:rsid w:val="00AA1D8D"/>
    <w:rsid w:val="00AA380F"/>
    <w:rsid w:val="00AB07E9"/>
    <w:rsid w:val="00AB3C73"/>
    <w:rsid w:val="00AB4962"/>
    <w:rsid w:val="00AC07FD"/>
    <w:rsid w:val="00AC1AC1"/>
    <w:rsid w:val="00AC3FF9"/>
    <w:rsid w:val="00AD4B63"/>
    <w:rsid w:val="00AE736B"/>
    <w:rsid w:val="00AF0CA3"/>
    <w:rsid w:val="00AF499A"/>
    <w:rsid w:val="00B10ACE"/>
    <w:rsid w:val="00B22614"/>
    <w:rsid w:val="00B353AE"/>
    <w:rsid w:val="00B476A7"/>
    <w:rsid w:val="00B47730"/>
    <w:rsid w:val="00B47761"/>
    <w:rsid w:val="00B56835"/>
    <w:rsid w:val="00B72896"/>
    <w:rsid w:val="00BB0E09"/>
    <w:rsid w:val="00BD524D"/>
    <w:rsid w:val="00BE31E2"/>
    <w:rsid w:val="00C10ADB"/>
    <w:rsid w:val="00C15C94"/>
    <w:rsid w:val="00C35FBD"/>
    <w:rsid w:val="00C60482"/>
    <w:rsid w:val="00C6636D"/>
    <w:rsid w:val="00C85C51"/>
    <w:rsid w:val="00C95DD4"/>
    <w:rsid w:val="00C967E9"/>
    <w:rsid w:val="00CB0664"/>
    <w:rsid w:val="00D002BA"/>
    <w:rsid w:val="00D13854"/>
    <w:rsid w:val="00D17ACC"/>
    <w:rsid w:val="00D33467"/>
    <w:rsid w:val="00D40139"/>
    <w:rsid w:val="00D410B5"/>
    <w:rsid w:val="00D54B52"/>
    <w:rsid w:val="00D73073"/>
    <w:rsid w:val="00DA56EF"/>
    <w:rsid w:val="00DF513D"/>
    <w:rsid w:val="00DF60CA"/>
    <w:rsid w:val="00E1010E"/>
    <w:rsid w:val="00E325A4"/>
    <w:rsid w:val="00E32D4A"/>
    <w:rsid w:val="00E34FF1"/>
    <w:rsid w:val="00E411BF"/>
    <w:rsid w:val="00E70B7E"/>
    <w:rsid w:val="00E815FB"/>
    <w:rsid w:val="00E82E65"/>
    <w:rsid w:val="00E835E2"/>
    <w:rsid w:val="00E85950"/>
    <w:rsid w:val="00EA30D5"/>
    <w:rsid w:val="00EA52CE"/>
    <w:rsid w:val="00EB4195"/>
    <w:rsid w:val="00F065DD"/>
    <w:rsid w:val="00F167DA"/>
    <w:rsid w:val="00F23D8F"/>
    <w:rsid w:val="00F82C4A"/>
    <w:rsid w:val="00F84FE3"/>
    <w:rsid w:val="00FA64B5"/>
    <w:rsid w:val="00FB60C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CF9CC5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227"/>
    <w:rPr>
      <w:rFonts w:ascii="Calibri" w:hAnsi="Calibr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LFTEtica24pt">
    <w:name w:val="LFT Etica 24pt"/>
    <w:basedOn w:val="Standardskriftforavsnitt"/>
    <w:uiPriority w:val="1"/>
    <w:qFormat/>
    <w:rsid w:val="00431227"/>
    <w:rPr>
      <w:rFonts w:ascii="LFT Etica SB" w:hAnsi="LFT Etica SB"/>
      <w:color w:val="000000" w:themeColor="text1"/>
      <w:sz w:val="48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57E5FC-64E3-489A-B53A-EBAB0A18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817</Characters>
  <Application>Microsoft Office Word</Application>
  <DocSecurity>0</DocSecurity>
  <Lines>90</Lines>
  <Paragraphs>34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2026-06-25T09:40:00Z</dcterms:created>
  <dcterms:modified xsi:type="dcterms:W3CDTF">2026-06-25T09:40:00Z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2026-06-25T09:41:01Z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3a1703a5-b38b-49cb-8d4b-da41868fa152</vt:lpwstr>
  </property>
  <property fmtid="{D5CDD505-2E9C-101B-9397-08002B2CF9AE}" pid="8" name="MSIP_Label_5cf16e47-2ef9-4232-918d-e60afd9f4a96_ContentBits">
    <vt:lpwstr>0</vt:lpwstr>
  </property>
  <property fmtid="{D5CDD505-2E9C-101B-9397-08002B2CF9AE}" pid="9" name="MSIP_Label_5cf16e47-2ef9-4232-918d-e60afd9f4a96_Tag">
    <vt:lpwstr>10, 0, 1, 1</vt:lpwstr>
  </property>
</Properties>
</file>